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6CA0FA22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</w:t>
      </w:r>
      <w:r w:rsidR="002B611A">
        <w:rPr>
          <w:rFonts w:ascii="Cambria" w:hAnsi="Cambria" w:cs="Calibri"/>
          <w:b/>
          <w:bCs/>
          <w:sz w:val="22"/>
          <w:szCs w:val="22"/>
          <w:lang w:val="pl-PL"/>
        </w:rPr>
        <w:t>jskiej  w miejscowości Łoniów Kolonia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77777777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06477" w14:textId="77777777" w:rsidR="009C524B" w:rsidRDefault="009C524B">
      <w:r>
        <w:separator/>
      </w:r>
    </w:p>
  </w:endnote>
  <w:endnote w:type="continuationSeparator" w:id="0">
    <w:p w14:paraId="7A84D840" w14:textId="77777777" w:rsidR="009C524B" w:rsidRDefault="009C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B8524" w14:textId="77777777" w:rsidR="00AA5B9D" w:rsidRDefault="00AA5B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DD281" w14:textId="77777777" w:rsidR="009C524B" w:rsidRDefault="009C524B">
      <w:r>
        <w:separator/>
      </w:r>
    </w:p>
  </w:footnote>
  <w:footnote w:type="continuationSeparator" w:id="0">
    <w:p w14:paraId="3B07EEF6" w14:textId="77777777" w:rsidR="009C524B" w:rsidRDefault="009C5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142B1" w14:textId="77777777" w:rsidR="00AA5B9D" w:rsidRDefault="00AA5B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1EB90F56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1" w:name="_Hlk99472390"/>
    <w:r>
      <w:rPr>
        <w:rFonts w:ascii="Cambria" w:hAnsi="Cambria"/>
        <w:sz w:val="20"/>
        <w:szCs w:val="20"/>
        <w:lang w:val="pl-PL"/>
      </w:rPr>
      <w:t>O</w:t>
    </w:r>
    <w:r w:rsidR="002B611A">
      <w:rPr>
        <w:rFonts w:ascii="Cambria" w:hAnsi="Cambria"/>
        <w:sz w:val="20"/>
        <w:szCs w:val="20"/>
        <w:lang w:val="pl-PL"/>
      </w:rPr>
      <w:t>SP.Ł</w:t>
    </w:r>
    <w:r w:rsidR="00AA5B9D">
      <w:rPr>
        <w:rFonts w:ascii="Cambria" w:hAnsi="Cambria"/>
        <w:sz w:val="20"/>
        <w:szCs w:val="20"/>
        <w:lang w:val="pl-PL"/>
      </w:rPr>
      <w:t>.2</w:t>
    </w:r>
    <w:bookmarkStart w:id="2" w:name="_GoBack"/>
    <w:bookmarkEnd w:id="2"/>
    <w:r>
      <w:rPr>
        <w:rFonts w:ascii="Cambria" w:hAnsi="Cambria"/>
        <w:sz w:val="20"/>
        <w:szCs w:val="20"/>
        <w:lang w:val="pl-PL"/>
      </w:rPr>
      <w:t>.2022</w:t>
    </w:r>
  </w:p>
  <w:bookmarkEnd w:id="1"/>
  <w:p w14:paraId="4338B73B" w14:textId="77777777" w:rsidR="00C752F3" w:rsidRPr="00801DCF" w:rsidRDefault="00C752F3" w:rsidP="00801DC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F6302" w14:textId="77777777" w:rsidR="00AA5B9D" w:rsidRDefault="00AA5B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11A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296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24B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A5B9D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DA4EC-F8CF-4C9B-A0DF-30A0EFE8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10</cp:revision>
  <cp:lastPrinted>2013-04-03T06:33:00Z</cp:lastPrinted>
  <dcterms:created xsi:type="dcterms:W3CDTF">2022-03-17T11:51:00Z</dcterms:created>
  <dcterms:modified xsi:type="dcterms:W3CDTF">2022-06-15T12:42:00Z</dcterms:modified>
</cp:coreProperties>
</file>